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3B34B">
      <w:pPr>
        <w:pStyle w:val="3"/>
        <w:spacing w:before="240" w:after="120" w:line="276" w:lineRule="auto"/>
        <w:jc w:val="center"/>
      </w:pPr>
      <w:r>
        <w:rPr>
          <w:rFonts w:ascii="Calibri" w:hAnsi="Calibri" w:eastAsia="微软雅黑"/>
          <w:b/>
          <w:i w:val="0"/>
          <w:color w:val="000000"/>
          <w:sz w:val="44"/>
        </w:rPr>
        <w:t>委托书</w:t>
      </w:r>
    </w:p>
    <w:tbl>
      <w:tblPr>
        <w:tblStyle w:val="32"/>
        <w:tblW w:w="4493" w:type="pct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013"/>
        <w:gridCol w:w="1134"/>
        <w:gridCol w:w="5235"/>
      </w:tblGrid>
      <w:tr w14:paraId="7BABFD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tcBorders>
              <w:tl2br w:val="nil"/>
              <w:tr2bl w:val="nil"/>
            </w:tcBorders>
            <w:vAlign w:val="center"/>
          </w:tcPr>
          <w:p w14:paraId="571F7631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75211583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5F487CDF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color w:val="000000"/>
                <w:sz w:val="21"/>
                <w:szCs w:val="21"/>
              </w:rPr>
              <w:t>内容</w:t>
            </w:r>
          </w:p>
        </w:tc>
      </w:tr>
      <w:tr w14:paraId="61F9EE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restart"/>
            <w:tcBorders>
              <w:tl2br w:val="nil"/>
              <w:tr2bl w:val="nil"/>
            </w:tcBorders>
            <w:vAlign w:val="center"/>
          </w:tcPr>
          <w:p w14:paraId="08CBB07C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sz w:val="21"/>
                <w:szCs w:val="21"/>
              </w:rPr>
              <w:t>委托人信息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7FADFB29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姓名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1A69C210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6AB5F7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646B6747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5A5E4876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证件类型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45612791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ascii="Calibri" w:hAnsi="Calibri" w:eastAsia="微软雅黑"/>
                <w:sz w:val="21"/>
                <w:szCs w:val="21"/>
              </w:rPr>
              <w:t xml:space="preserve"> 身份证</w:t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 xml:space="preserve">      </w:t>
            </w: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ascii="Calibri" w:hAnsi="Calibri" w:eastAsia="微软雅黑"/>
                <w:sz w:val="21"/>
                <w:szCs w:val="21"/>
              </w:rPr>
              <w:t>护照</w:t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ascii="Calibri" w:hAnsi="Calibri" w:eastAsia="微软雅黑"/>
                <w:sz w:val="21"/>
                <w:szCs w:val="21"/>
              </w:rPr>
              <w:t xml:space="preserve"> 其他：</w:t>
            </w:r>
          </w:p>
        </w:tc>
      </w:tr>
      <w:tr w14:paraId="4449C5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113E1DAD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0DD60A8D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证件号码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60862B32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51C6D7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77C48A6D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496C2CBD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联系电话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7C39CE8C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5B0C849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restart"/>
            <w:tcBorders>
              <w:tl2br w:val="nil"/>
              <w:tr2bl w:val="nil"/>
            </w:tcBorders>
            <w:vAlign w:val="center"/>
          </w:tcPr>
          <w:p w14:paraId="183A4E86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sz w:val="21"/>
                <w:szCs w:val="21"/>
              </w:rPr>
              <w:t>受托机构信息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48A684CF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机构名称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44A1B3E6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001B0C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32CAEB41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2E8CCBA5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统一社会信用代码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24434AC6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328858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63BDC640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10D06523">
            <w:pPr>
              <w:spacing w:before="40" w:after="40"/>
              <w:jc w:val="left"/>
              <w:rPr>
                <w:rFonts w:hint="eastAsia" w:eastAsia="微软雅黑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t>经办</w:t>
            </w:r>
            <w:r>
              <w:rPr>
                <w:rFonts w:ascii="Calibri" w:hAnsi="Calibri" w:eastAsia="微软雅黑"/>
                <w:sz w:val="21"/>
                <w:szCs w:val="21"/>
              </w:rPr>
              <w:t>人</w:t>
            </w: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t>及身份证号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27A4096C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7ADEF2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03AF8E86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0D57A8A5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联系电话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02F39193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4289CE2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restart"/>
            <w:tcBorders>
              <w:tl2br w:val="nil"/>
              <w:tr2bl w:val="nil"/>
            </w:tcBorders>
            <w:vAlign w:val="center"/>
          </w:tcPr>
          <w:p w14:paraId="72E6D6FD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sz w:val="21"/>
                <w:szCs w:val="21"/>
              </w:rPr>
              <w:t>委托事项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5BB59679">
            <w:pPr>
              <w:spacing w:before="40" w:after="40"/>
              <w:jc w:val="both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委托事由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center"/>
          </w:tcPr>
          <w:p w14:paraId="3150E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Calibri" w:hAnsi="Calibri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t>本市安全生产考试报名（</w:t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>包括提交报名材料、填写报名信息、缴纳报名费用等与本次报名相关的全部事项</w:t>
            </w: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t>）</w:t>
            </w:r>
          </w:p>
        </w:tc>
      </w:tr>
      <w:tr w14:paraId="1DCE088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1816EB75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vMerge w:val="restart"/>
            <w:tcBorders>
              <w:tl2br w:val="nil"/>
              <w:tr2bl w:val="nil"/>
            </w:tcBorders>
            <w:vAlign w:val="center"/>
          </w:tcPr>
          <w:p w14:paraId="6C4E577D">
            <w:pPr>
              <w:spacing w:before="40" w:after="40"/>
              <w:jc w:val="both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具体事项</w:t>
            </w: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2ACFDB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Calibri" w:hAnsi="Calibri" w:eastAsia="微软雅黑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val="en-US" w:eastAsia="zh-CN"/>
              </w:rPr>
              <w:t>考试项目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vAlign w:val="center"/>
          </w:tcPr>
          <w:p w14:paraId="04F8C61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>1、特种作业人员安全技术考试：</w:t>
            </w:r>
          </w:p>
          <w:p w14:paraId="283C5A4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0" w:firstLineChars="200"/>
              <w:jc w:val="both"/>
              <w:textAlignment w:val="auto"/>
              <w:rPr>
                <w:rFonts w:hint="default" w:ascii="Calibri" w:hAnsi="Calibri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 xml:space="preserve">操作项目：                                                        </w:t>
            </w:r>
          </w:p>
          <w:p w14:paraId="4BE1C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>2、安全生产知识和管理能力考试：</w:t>
            </w:r>
          </w:p>
          <w:p w14:paraId="01F8B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0" w:firstLineChars="200"/>
              <w:jc w:val="both"/>
              <w:textAlignment w:val="auto"/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 xml:space="preserve">行业类别：                                                         </w:t>
            </w:r>
          </w:p>
          <w:p w14:paraId="2DF67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firstLine="420" w:firstLineChars="200"/>
              <w:jc w:val="both"/>
              <w:textAlignment w:val="auto"/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>人员类别：</w:t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 xml:space="preserve">负责人      </w:t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>安全生产管理人员、</w:t>
            </w:r>
          </w:p>
        </w:tc>
      </w:tr>
      <w:tr w14:paraId="44DB374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2C1BAD8A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vMerge w:val="continue"/>
            <w:tcBorders>
              <w:tl2br w:val="nil"/>
              <w:tr2bl w:val="nil"/>
            </w:tcBorders>
            <w:vAlign w:val="center"/>
          </w:tcPr>
          <w:p w14:paraId="0B6EE6F7">
            <w:pPr>
              <w:spacing w:before="40" w:after="40"/>
              <w:jc w:val="both"/>
              <w:rPr>
                <w:rFonts w:ascii="Calibri" w:hAnsi="Calibri" w:eastAsia="微软雅黑"/>
                <w:sz w:val="21"/>
                <w:szCs w:val="21"/>
              </w:rPr>
            </w:pPr>
          </w:p>
        </w:tc>
        <w:tc>
          <w:tcPr>
            <w:tcW w:w="1134" w:type="dxa"/>
            <w:tcBorders>
              <w:tl2br w:val="nil"/>
              <w:tr2bl w:val="nil"/>
            </w:tcBorders>
            <w:vAlign w:val="center"/>
          </w:tcPr>
          <w:p w14:paraId="3578A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eastAsia="zh-CN"/>
              </w:rPr>
              <w:t>考试类型</w:t>
            </w:r>
          </w:p>
        </w:tc>
        <w:tc>
          <w:tcPr>
            <w:tcW w:w="5235" w:type="dxa"/>
            <w:tcBorders>
              <w:tl2br w:val="nil"/>
              <w:tr2bl w:val="nil"/>
            </w:tcBorders>
            <w:vAlign w:val="center"/>
          </w:tcPr>
          <w:p w14:paraId="3BC09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Calibri" w:hAnsi="Calibri" w:eastAsia="微软雅黑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eastAsia="zh-CN"/>
              </w:rPr>
              <w:sym w:font="Wingdings" w:char="00A8"/>
            </w:r>
            <w:r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eastAsia="zh-CN"/>
              </w:rPr>
              <w:t>首次取证</w:t>
            </w:r>
            <w:r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val="en-US" w:eastAsia="zh-CN"/>
              </w:rPr>
              <w:t xml:space="preserve">       </w:t>
            </w:r>
            <w:r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Calibri" w:hAnsi="Calibri" w:eastAsia="微软雅黑"/>
                <w:b w:val="0"/>
                <w:bCs w:val="0"/>
                <w:sz w:val="21"/>
                <w:szCs w:val="21"/>
                <w:lang w:val="en-US" w:eastAsia="zh-CN"/>
              </w:rPr>
              <w:t>换证</w:t>
            </w:r>
          </w:p>
        </w:tc>
      </w:tr>
      <w:tr w14:paraId="3C7CDC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5B85096E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3651F894">
            <w:pPr>
              <w:spacing w:before="40" w:after="40"/>
              <w:jc w:val="both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委托权限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center"/>
          </w:tcPr>
          <w:p w14:paraId="209BE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t>对受托机构在办理上述事项过程中所签署的相关文件，我均予以认可，并承担相应的责任。</w:t>
            </w:r>
          </w:p>
        </w:tc>
      </w:tr>
      <w:tr w14:paraId="372E58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7981C2D3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774DD3D9">
            <w:pPr>
              <w:spacing w:before="40" w:after="40"/>
              <w:jc w:val="both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委托期限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center"/>
          </w:tcPr>
          <w:p w14:paraId="0FBA0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  <w:t>自签署之日起至上述事项办完为止。</w:t>
            </w:r>
          </w:p>
        </w:tc>
      </w:tr>
      <w:tr w14:paraId="4C68AC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517" w:type="dxa"/>
            <w:tcBorders>
              <w:tl2br w:val="nil"/>
              <w:tr2bl w:val="nil"/>
            </w:tcBorders>
            <w:vAlign w:val="center"/>
          </w:tcPr>
          <w:p w14:paraId="24F0611E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center"/>
          </w:tcPr>
          <w:p w14:paraId="78D707DB">
            <w:pPr>
              <w:spacing w:before="40" w:after="40" w:line="240" w:lineRule="auto"/>
              <w:jc w:val="both"/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t>委托声明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center"/>
          </w:tcPr>
          <w:p w14:paraId="38C953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Calibri" w:hAnsi="Calibri" w:eastAsia="微软雅黑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微软雅黑"/>
                <w:sz w:val="21"/>
                <w:szCs w:val="21"/>
                <w:lang w:eastAsia="zh-CN"/>
              </w:rPr>
              <w:t>此前未在其他省市申请过同类别考试项目，亦无未完成的考试流程；委托有效期内，不自行或委托其他机构/个人在其他地区重复报名，否则一切后果自负，与被委托人无关。</w:t>
            </w:r>
          </w:p>
        </w:tc>
      </w:tr>
      <w:tr w14:paraId="1D6F7A8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restart"/>
            <w:tcBorders>
              <w:tl2br w:val="nil"/>
              <w:tr2bl w:val="nil"/>
            </w:tcBorders>
            <w:vAlign w:val="center"/>
          </w:tcPr>
          <w:p w14:paraId="089E227C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sz w:val="21"/>
                <w:szCs w:val="21"/>
              </w:rPr>
              <w:t>委托人签章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3A60A618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委托人签字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79421F99">
            <w:pPr>
              <w:spacing w:before="40" w:after="40" w:line="240" w:lineRule="auto"/>
              <w:jc w:val="left"/>
              <w:rPr>
                <w:sz w:val="21"/>
                <w:szCs w:val="21"/>
              </w:rPr>
            </w:pPr>
          </w:p>
        </w:tc>
      </w:tr>
      <w:tr w14:paraId="59FA246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402809B5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5479FF66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日期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571E6A43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______ 年 ______ 月 ______ 日</w:t>
            </w:r>
          </w:p>
        </w:tc>
      </w:tr>
      <w:tr w14:paraId="1D4ED2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restart"/>
            <w:tcBorders>
              <w:tl2br w:val="nil"/>
              <w:tr2bl w:val="nil"/>
            </w:tcBorders>
            <w:vAlign w:val="center"/>
          </w:tcPr>
          <w:p w14:paraId="30FA5B45">
            <w:pPr>
              <w:spacing w:before="40" w:after="40"/>
              <w:jc w:val="center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b/>
                <w:sz w:val="21"/>
                <w:szCs w:val="21"/>
              </w:rPr>
              <w:t>受托机构签章</w:t>
            </w: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6A2F242F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机构盖章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6AD3DB53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50363E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6C126B34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4D1F04EE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经办人签字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3AAD9CDD">
            <w:pPr>
              <w:spacing w:before="40" w:after="40"/>
              <w:jc w:val="left"/>
              <w:rPr>
                <w:sz w:val="21"/>
                <w:szCs w:val="21"/>
              </w:rPr>
            </w:pPr>
          </w:p>
        </w:tc>
      </w:tr>
      <w:tr w14:paraId="7A576A3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7" w:type="dxa"/>
            <w:vMerge w:val="continue"/>
            <w:tcBorders>
              <w:tl2br w:val="nil"/>
              <w:tr2bl w:val="nil"/>
            </w:tcBorders>
            <w:vAlign w:val="center"/>
          </w:tcPr>
          <w:p w14:paraId="53312D47">
            <w:pPr>
              <w:spacing w:before="40" w:after="40"/>
              <w:jc w:val="center"/>
              <w:rPr>
                <w:sz w:val="21"/>
                <w:szCs w:val="21"/>
              </w:rPr>
            </w:pPr>
          </w:p>
        </w:tc>
        <w:tc>
          <w:tcPr>
            <w:tcW w:w="2013" w:type="dxa"/>
            <w:tcBorders>
              <w:tl2br w:val="nil"/>
              <w:tr2bl w:val="nil"/>
            </w:tcBorders>
            <w:vAlign w:val="top"/>
          </w:tcPr>
          <w:p w14:paraId="052B73D2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日期</w:t>
            </w:r>
          </w:p>
        </w:tc>
        <w:tc>
          <w:tcPr>
            <w:tcW w:w="6369" w:type="dxa"/>
            <w:gridSpan w:val="2"/>
            <w:tcBorders>
              <w:tl2br w:val="nil"/>
              <w:tr2bl w:val="nil"/>
            </w:tcBorders>
            <w:vAlign w:val="top"/>
          </w:tcPr>
          <w:p w14:paraId="25990AE7">
            <w:pPr>
              <w:spacing w:before="40" w:after="40"/>
              <w:jc w:val="left"/>
              <w:rPr>
                <w:sz w:val="21"/>
                <w:szCs w:val="21"/>
              </w:rPr>
            </w:pPr>
            <w:r>
              <w:rPr>
                <w:rFonts w:ascii="Calibri" w:hAnsi="Calibri" w:eastAsia="微软雅黑"/>
                <w:sz w:val="21"/>
                <w:szCs w:val="21"/>
              </w:rPr>
              <w:t>______ 年 ______ 月 ______ 日</w:t>
            </w:r>
          </w:p>
        </w:tc>
      </w:tr>
    </w:tbl>
    <w:p w14:paraId="337BC49E"/>
    <w:sectPr>
      <w:pgSz w:w="12240" w:h="15840"/>
      <w:pgMar w:top="680" w:right="720" w:bottom="720" w:left="72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DDC5D5C"/>
    <w:rsid w:val="393B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422</Characters>
  <Lines>0</Lines>
  <Paragraphs>0</Paragraphs>
  <TotalTime>12</TotalTime>
  <ScaleCrop>false</ScaleCrop>
  <LinksUpToDate>false</LinksUpToDate>
  <CharactersWithSpaces>575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Fenglan</cp:lastModifiedBy>
  <dcterms:modified xsi:type="dcterms:W3CDTF">2026-06-05T07:31:24Z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eyJoZGlkIjoiNGYzZTM1M2RiOGY0MTU5ODhmN2YyYzE3MTE1NWRiNTIiLCJ1c2VySWQiOiIyNTc4Mjc3MTMifQ==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E6F61D8918D24AADBB8AB34A3930728F_13</vt:lpwstr>
  </property>
</Properties>
</file>